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0BEFC" w14:textId="77777777" w:rsidR="000A32A7" w:rsidRPr="00794F31" w:rsidRDefault="00587322">
      <w:pPr>
        <w:jc w:val="right"/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b/>
        </w:rPr>
        <w:t>Załącznik nr 1 do SWZ</w:t>
      </w:r>
    </w:p>
    <w:p w14:paraId="275BA590" w14:textId="77777777" w:rsidR="000A32A7" w:rsidRPr="00794F31" w:rsidRDefault="00587322">
      <w:pPr>
        <w:jc w:val="right"/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i/>
          <w:sz w:val="20"/>
        </w:rPr>
        <w:t>Formularz oferty</w:t>
      </w:r>
    </w:p>
    <w:p w14:paraId="01EB3AE4" w14:textId="77777777" w:rsidR="000A32A7" w:rsidRPr="00794F31" w:rsidRDefault="000A32A7">
      <w:pPr>
        <w:rPr>
          <w:rFonts w:ascii="Beausite S Classic App" w:hAnsi="Beausite S Classic App"/>
        </w:rPr>
      </w:pPr>
    </w:p>
    <w:p w14:paraId="383EEB6F" w14:textId="77777777" w:rsidR="000A32A7" w:rsidRPr="00794F31" w:rsidRDefault="00587322">
      <w:pPr>
        <w:jc w:val="center"/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b/>
          <w:sz w:val="28"/>
        </w:rPr>
        <w:t>O F E R T A</w:t>
      </w:r>
    </w:p>
    <w:p w14:paraId="60DADA6A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b/>
        </w:rPr>
        <w:t>Nazwa (firma) wykonawcy / wykonawców wspólnie ubiegających się o udzielenie zamówienia</w:t>
      </w:r>
      <w:r w:rsidRPr="00794F31">
        <w:rPr>
          <w:rFonts w:ascii="Beausite S Classic App" w:hAnsi="Beausite S Classic App"/>
        </w:rPr>
        <w:br/>
        <w:t>…………………………………………………………………………………………………………………………</w:t>
      </w:r>
    </w:p>
    <w:p w14:paraId="46FA043A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b/>
        </w:rPr>
        <w:t>Adres wykonawcy / wykonawców wspólnie ubiegających się o udzielenie zamówienia</w:t>
      </w:r>
      <w:r w:rsidRPr="00794F31">
        <w:rPr>
          <w:rFonts w:ascii="Beausite S Classic App" w:hAnsi="Beausite S Classic App"/>
        </w:rPr>
        <w:br/>
        <w:t>…………………………………………………………………………………………………………………………</w:t>
      </w:r>
    </w:p>
    <w:p w14:paraId="0080F83F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b/>
        </w:rPr>
        <w:t>NIP wykonawcy / wykonawców wspólnie ubiegających się o udzielenie zamówienia</w:t>
      </w:r>
      <w:r w:rsidRPr="00794F31">
        <w:rPr>
          <w:rFonts w:ascii="Beausite S Classic App" w:hAnsi="Beausite S Classic App"/>
        </w:rPr>
        <w:br/>
        <w:t>…………………………………………………………………………………………………………………………</w:t>
      </w:r>
    </w:p>
    <w:p w14:paraId="6EC02DD3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b/>
        </w:rPr>
        <w:t>Adres e-mail, numer telefonu</w:t>
      </w:r>
      <w:r w:rsidRPr="00794F31">
        <w:rPr>
          <w:rFonts w:ascii="Beausite S Classic App" w:hAnsi="Beausite S Classic App"/>
        </w:rPr>
        <w:br/>
        <w:t>…………………………………………………………………………………………………………………………</w:t>
      </w:r>
    </w:p>
    <w:p w14:paraId="5DAAE68C" w14:textId="77777777" w:rsidR="000A32A7" w:rsidRPr="00794F31" w:rsidRDefault="00587322">
      <w:pPr>
        <w:jc w:val="both"/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Nawiązując do ogłoszenia o zamówieniu w postępowaniu o udzielenie zamówienia publicznego prowadzonym w trybie podstawowym z możliwością negocjacji (art. 275 pkt 2 uPzp) pod nazwą:</w:t>
      </w:r>
    </w:p>
    <w:p w14:paraId="005B67A6" w14:textId="77777777" w:rsidR="000A32A7" w:rsidRPr="00794F31" w:rsidRDefault="00587322">
      <w:pPr>
        <w:jc w:val="center"/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b/>
        </w:rPr>
        <w:t>Pełnienie funkcji Inspektora nadzoru inwestorskiego w ramach realizacji zadania inwestycyjnego pn. „Wykonanie robót budowlanych polegających na budowie budynku mieszkalnego wielorodzinnego wraz z zagospodarowaniem terenu położonego przy ul. Sobieskiego w Sopocie, działka nr 153/12, arkusz 32, obręb 0001 – ETAP I”</w:t>
      </w:r>
    </w:p>
    <w:p w14:paraId="4DA3F62A" w14:textId="156E81B6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nr sprawy: ZP.271.</w:t>
      </w:r>
      <w:r w:rsidR="00C764D5" w:rsidRPr="00794F31">
        <w:rPr>
          <w:rFonts w:ascii="Beausite S Classic App" w:hAnsi="Beausite S Classic App"/>
        </w:rPr>
        <w:t>36-38.IN.2026.BC</w:t>
      </w:r>
    </w:p>
    <w:p w14:paraId="26277F34" w14:textId="77777777" w:rsidR="000A32A7" w:rsidRPr="00794F31" w:rsidRDefault="00587322">
      <w:pPr>
        <w:pStyle w:val="Nagwek1"/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I. Oferuję:</w:t>
      </w:r>
    </w:p>
    <w:p w14:paraId="5447BCDD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b/>
        </w:rPr>
        <w:t>1. CZĘŚĆ I</w:t>
      </w:r>
    </w:p>
    <w:p w14:paraId="5F25555B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1) wykonanie przedmiotu zamówienia w części I – nadzór w branży budowlanej za cenę brutto: ........................................................ zł, słownie: …………………………………………………………………………… zł, w tym podatek VAT ……… %.</w:t>
      </w:r>
    </w:p>
    <w:p w14:paraId="3648738E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2) doświadczenie osoby skierowanej do realizacji zamówienia:</w:t>
      </w:r>
    </w:p>
    <w:p w14:paraId="1485CCDB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…………………………………………………………………………………………………………………………</w:t>
      </w:r>
      <w:r w:rsidRPr="00794F31">
        <w:rPr>
          <w:rFonts w:ascii="Beausite S Classic App" w:hAnsi="Beausite S Classic App"/>
        </w:rPr>
        <w:br/>
        <w:t>/imię i nazwisko, numer uprawnień/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2381"/>
        <w:gridCol w:w="1927"/>
        <w:gridCol w:w="1360"/>
        <w:gridCol w:w="2381"/>
      </w:tblGrid>
      <w:tr w:rsidR="000A32A7" w:rsidRPr="00794F31" w14:paraId="2BD86241" w14:textId="77777777">
        <w:trPr>
          <w:jc w:val="center"/>
        </w:trPr>
        <w:tc>
          <w:tcPr>
            <w:tcW w:w="510" w:type="dxa"/>
            <w:shd w:val="clear" w:color="auto" w:fill="D9EAF7"/>
            <w:vAlign w:val="center"/>
          </w:tcPr>
          <w:p w14:paraId="6C109EDC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Lp.</w:t>
            </w:r>
          </w:p>
        </w:tc>
        <w:tc>
          <w:tcPr>
            <w:tcW w:w="2381" w:type="dxa"/>
            <w:shd w:val="clear" w:color="auto" w:fill="D9EAF7"/>
            <w:vAlign w:val="center"/>
          </w:tcPr>
          <w:p w14:paraId="54AB4BB1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Nazwa zadania oraz podmiot, na rzecz którego realizowano zadanie</w:t>
            </w:r>
          </w:p>
        </w:tc>
        <w:tc>
          <w:tcPr>
            <w:tcW w:w="1927" w:type="dxa"/>
            <w:shd w:val="clear" w:color="auto" w:fill="D9EAF7"/>
            <w:vAlign w:val="center"/>
          </w:tcPr>
          <w:p w14:paraId="4A83A330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Pełniona funkcja i okres jej pełnienia</w:t>
            </w:r>
          </w:p>
        </w:tc>
        <w:tc>
          <w:tcPr>
            <w:tcW w:w="1360" w:type="dxa"/>
            <w:shd w:val="clear" w:color="auto" w:fill="D9EAF7"/>
            <w:vAlign w:val="center"/>
          </w:tcPr>
          <w:p w14:paraId="371832C4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Powierzchnia netto budynku w m²</w:t>
            </w:r>
          </w:p>
        </w:tc>
        <w:tc>
          <w:tcPr>
            <w:tcW w:w="2381" w:type="dxa"/>
            <w:shd w:val="clear" w:color="auto" w:fill="D9EAF7"/>
            <w:vAlign w:val="center"/>
          </w:tcPr>
          <w:p w14:paraId="36606A3C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Krótki opis inwestycji</w:t>
            </w:r>
          </w:p>
        </w:tc>
      </w:tr>
      <w:tr w:rsidR="000A32A7" w:rsidRPr="00794F31" w14:paraId="7CC98AEC" w14:textId="77777777">
        <w:trPr>
          <w:jc w:val="center"/>
        </w:trPr>
        <w:tc>
          <w:tcPr>
            <w:tcW w:w="510" w:type="dxa"/>
            <w:vAlign w:val="center"/>
          </w:tcPr>
          <w:p w14:paraId="273E2504" w14:textId="77777777" w:rsidR="000A32A7" w:rsidRPr="00794F31" w:rsidRDefault="00587322">
            <w:pPr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sz w:val="16"/>
              </w:rPr>
              <w:t>1</w:t>
            </w:r>
          </w:p>
        </w:tc>
        <w:tc>
          <w:tcPr>
            <w:tcW w:w="2381" w:type="dxa"/>
            <w:vAlign w:val="center"/>
          </w:tcPr>
          <w:p w14:paraId="161ED649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927" w:type="dxa"/>
            <w:vAlign w:val="center"/>
          </w:tcPr>
          <w:p w14:paraId="380F5B1A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360" w:type="dxa"/>
            <w:vAlign w:val="center"/>
          </w:tcPr>
          <w:p w14:paraId="4026D135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381" w:type="dxa"/>
            <w:vAlign w:val="center"/>
          </w:tcPr>
          <w:p w14:paraId="2C34B326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  <w:tr w:rsidR="000A32A7" w:rsidRPr="00794F31" w14:paraId="4FA8F1D1" w14:textId="77777777">
        <w:trPr>
          <w:jc w:val="center"/>
        </w:trPr>
        <w:tc>
          <w:tcPr>
            <w:tcW w:w="510" w:type="dxa"/>
            <w:vAlign w:val="center"/>
          </w:tcPr>
          <w:p w14:paraId="5AE382EF" w14:textId="77777777" w:rsidR="000A32A7" w:rsidRPr="00794F31" w:rsidRDefault="00587322">
            <w:pPr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sz w:val="16"/>
              </w:rPr>
              <w:t>2</w:t>
            </w:r>
          </w:p>
        </w:tc>
        <w:tc>
          <w:tcPr>
            <w:tcW w:w="2381" w:type="dxa"/>
            <w:vAlign w:val="center"/>
          </w:tcPr>
          <w:p w14:paraId="6522E6C2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927" w:type="dxa"/>
            <w:vAlign w:val="center"/>
          </w:tcPr>
          <w:p w14:paraId="06FB9BD0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360" w:type="dxa"/>
            <w:vAlign w:val="center"/>
          </w:tcPr>
          <w:p w14:paraId="7D952D49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381" w:type="dxa"/>
            <w:vAlign w:val="center"/>
          </w:tcPr>
          <w:p w14:paraId="5EF74899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  <w:tr w:rsidR="000A32A7" w:rsidRPr="00794F31" w14:paraId="0B8E2EBD" w14:textId="77777777">
        <w:trPr>
          <w:jc w:val="center"/>
        </w:trPr>
        <w:tc>
          <w:tcPr>
            <w:tcW w:w="510" w:type="dxa"/>
            <w:vAlign w:val="center"/>
          </w:tcPr>
          <w:p w14:paraId="1F51CFC5" w14:textId="77777777" w:rsidR="000A32A7" w:rsidRPr="00794F31" w:rsidRDefault="00587322">
            <w:pPr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sz w:val="16"/>
              </w:rPr>
              <w:t>3</w:t>
            </w:r>
          </w:p>
        </w:tc>
        <w:tc>
          <w:tcPr>
            <w:tcW w:w="2381" w:type="dxa"/>
            <w:vAlign w:val="center"/>
          </w:tcPr>
          <w:p w14:paraId="209C812D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927" w:type="dxa"/>
            <w:vAlign w:val="center"/>
          </w:tcPr>
          <w:p w14:paraId="2F144F33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360" w:type="dxa"/>
            <w:vAlign w:val="center"/>
          </w:tcPr>
          <w:p w14:paraId="392F25AE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381" w:type="dxa"/>
            <w:vAlign w:val="center"/>
          </w:tcPr>
          <w:p w14:paraId="60C548FE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  <w:tr w:rsidR="000A32A7" w:rsidRPr="00794F31" w14:paraId="45FEEBDD" w14:textId="77777777">
        <w:trPr>
          <w:jc w:val="center"/>
        </w:trPr>
        <w:tc>
          <w:tcPr>
            <w:tcW w:w="510" w:type="dxa"/>
            <w:vAlign w:val="center"/>
          </w:tcPr>
          <w:p w14:paraId="68A3C2CD" w14:textId="77777777" w:rsidR="000A32A7" w:rsidRPr="00794F31" w:rsidRDefault="00587322">
            <w:pPr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sz w:val="16"/>
              </w:rPr>
              <w:t>4</w:t>
            </w:r>
          </w:p>
        </w:tc>
        <w:tc>
          <w:tcPr>
            <w:tcW w:w="2381" w:type="dxa"/>
            <w:vAlign w:val="center"/>
          </w:tcPr>
          <w:p w14:paraId="6D7530E0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927" w:type="dxa"/>
            <w:vAlign w:val="center"/>
          </w:tcPr>
          <w:p w14:paraId="43E0EBA0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360" w:type="dxa"/>
            <w:vAlign w:val="center"/>
          </w:tcPr>
          <w:p w14:paraId="26BC227B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381" w:type="dxa"/>
            <w:vAlign w:val="center"/>
          </w:tcPr>
          <w:p w14:paraId="1A839BDB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</w:tbl>
    <w:p w14:paraId="5FAB45D0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i/>
          <w:sz w:val="16"/>
        </w:rPr>
        <w:t>Uwaga: w tabeli należy wskazać wyłącznie doświadczenie dodatkowe osoby skierowanej do realizacji danej części zamówienia, ponad doświadczenie wykazane na potwierdzenie spełnienia warunku udziału w postępowaniu. Doświadczenie wskazane wyłącznie w wykazie osób składanym na wezwanie Zamawiającego nie będzie punktowane, jeżeli nie zostało wskazane w Formularzu ofertowym.</w:t>
      </w:r>
    </w:p>
    <w:p w14:paraId="48A2362C" w14:textId="77777777" w:rsidR="000A32A7" w:rsidRPr="00794F31" w:rsidRDefault="000A32A7">
      <w:pPr>
        <w:rPr>
          <w:rFonts w:ascii="Beausite S Classic App" w:hAnsi="Beausite S Classic App"/>
        </w:rPr>
      </w:pPr>
    </w:p>
    <w:p w14:paraId="12050842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b/>
        </w:rPr>
        <w:t>2. CZĘŚĆ II</w:t>
      </w:r>
    </w:p>
    <w:p w14:paraId="661A9062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1) wykonanie przedmiotu zamówienia w części II – nadzór w branży sanitarnej za cenę brutto: ........................................................ zł, słownie: …………………………………………………………………………… zł, w tym podatek VAT ……… %.</w:t>
      </w:r>
    </w:p>
    <w:p w14:paraId="2421F996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2) doświadczenie osoby skierowanej do realizacji zamówienia:</w:t>
      </w:r>
    </w:p>
    <w:p w14:paraId="4670BE3E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…………………………………………………………………………………………………………………………</w:t>
      </w:r>
      <w:r w:rsidRPr="00794F31">
        <w:rPr>
          <w:rFonts w:ascii="Beausite S Classic App" w:hAnsi="Beausite S Classic App"/>
        </w:rPr>
        <w:br/>
        <w:t>/imię i nazwisko, numer uprawnień/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2381"/>
        <w:gridCol w:w="1927"/>
        <w:gridCol w:w="1360"/>
        <w:gridCol w:w="2381"/>
      </w:tblGrid>
      <w:tr w:rsidR="000A32A7" w:rsidRPr="00794F31" w14:paraId="60E1FAF6" w14:textId="77777777">
        <w:trPr>
          <w:jc w:val="center"/>
        </w:trPr>
        <w:tc>
          <w:tcPr>
            <w:tcW w:w="510" w:type="dxa"/>
            <w:shd w:val="clear" w:color="auto" w:fill="D9EAF7"/>
            <w:vAlign w:val="center"/>
          </w:tcPr>
          <w:p w14:paraId="6E3F26B0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Lp.</w:t>
            </w:r>
          </w:p>
        </w:tc>
        <w:tc>
          <w:tcPr>
            <w:tcW w:w="2381" w:type="dxa"/>
            <w:shd w:val="clear" w:color="auto" w:fill="D9EAF7"/>
            <w:vAlign w:val="center"/>
          </w:tcPr>
          <w:p w14:paraId="07BC29CC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Nazwa zadania oraz podmiot, na rzecz którego realizowano zadanie</w:t>
            </w:r>
          </w:p>
        </w:tc>
        <w:tc>
          <w:tcPr>
            <w:tcW w:w="1927" w:type="dxa"/>
            <w:shd w:val="clear" w:color="auto" w:fill="D9EAF7"/>
            <w:vAlign w:val="center"/>
          </w:tcPr>
          <w:p w14:paraId="589C3453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Pełniona funkcja i okres jej pełnienia</w:t>
            </w:r>
          </w:p>
        </w:tc>
        <w:tc>
          <w:tcPr>
            <w:tcW w:w="1360" w:type="dxa"/>
            <w:shd w:val="clear" w:color="auto" w:fill="D9EAF7"/>
            <w:vAlign w:val="center"/>
          </w:tcPr>
          <w:p w14:paraId="7B903D59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Powierzchnia netto budynku w m²</w:t>
            </w:r>
          </w:p>
        </w:tc>
        <w:tc>
          <w:tcPr>
            <w:tcW w:w="2381" w:type="dxa"/>
            <w:shd w:val="clear" w:color="auto" w:fill="D9EAF7"/>
            <w:vAlign w:val="center"/>
          </w:tcPr>
          <w:p w14:paraId="678E806E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Krótki opis inwestycji</w:t>
            </w:r>
          </w:p>
        </w:tc>
      </w:tr>
      <w:tr w:rsidR="000A32A7" w:rsidRPr="00794F31" w14:paraId="074CC5E1" w14:textId="77777777">
        <w:trPr>
          <w:jc w:val="center"/>
        </w:trPr>
        <w:tc>
          <w:tcPr>
            <w:tcW w:w="510" w:type="dxa"/>
            <w:vAlign w:val="center"/>
          </w:tcPr>
          <w:p w14:paraId="5865AAFF" w14:textId="77777777" w:rsidR="000A32A7" w:rsidRPr="00794F31" w:rsidRDefault="00587322">
            <w:pPr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sz w:val="16"/>
              </w:rPr>
              <w:t>1</w:t>
            </w:r>
          </w:p>
        </w:tc>
        <w:tc>
          <w:tcPr>
            <w:tcW w:w="2381" w:type="dxa"/>
            <w:vAlign w:val="center"/>
          </w:tcPr>
          <w:p w14:paraId="4F5DED99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927" w:type="dxa"/>
            <w:vAlign w:val="center"/>
          </w:tcPr>
          <w:p w14:paraId="6170F52D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360" w:type="dxa"/>
            <w:vAlign w:val="center"/>
          </w:tcPr>
          <w:p w14:paraId="457A9D15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381" w:type="dxa"/>
            <w:vAlign w:val="center"/>
          </w:tcPr>
          <w:p w14:paraId="0BE91163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  <w:tr w:rsidR="000A32A7" w:rsidRPr="00794F31" w14:paraId="15F4491A" w14:textId="77777777">
        <w:trPr>
          <w:jc w:val="center"/>
        </w:trPr>
        <w:tc>
          <w:tcPr>
            <w:tcW w:w="510" w:type="dxa"/>
            <w:vAlign w:val="center"/>
          </w:tcPr>
          <w:p w14:paraId="27500415" w14:textId="77777777" w:rsidR="000A32A7" w:rsidRPr="00794F31" w:rsidRDefault="00587322">
            <w:pPr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sz w:val="16"/>
              </w:rPr>
              <w:t>2</w:t>
            </w:r>
          </w:p>
        </w:tc>
        <w:tc>
          <w:tcPr>
            <w:tcW w:w="2381" w:type="dxa"/>
            <w:vAlign w:val="center"/>
          </w:tcPr>
          <w:p w14:paraId="43B96E13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927" w:type="dxa"/>
            <w:vAlign w:val="center"/>
          </w:tcPr>
          <w:p w14:paraId="3BC09D94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360" w:type="dxa"/>
            <w:vAlign w:val="center"/>
          </w:tcPr>
          <w:p w14:paraId="676A05F6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381" w:type="dxa"/>
            <w:vAlign w:val="center"/>
          </w:tcPr>
          <w:p w14:paraId="6973AE58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  <w:tr w:rsidR="000A32A7" w:rsidRPr="00794F31" w14:paraId="7D20667B" w14:textId="77777777">
        <w:trPr>
          <w:jc w:val="center"/>
        </w:trPr>
        <w:tc>
          <w:tcPr>
            <w:tcW w:w="510" w:type="dxa"/>
            <w:vAlign w:val="center"/>
          </w:tcPr>
          <w:p w14:paraId="57A529D5" w14:textId="77777777" w:rsidR="000A32A7" w:rsidRPr="00794F31" w:rsidRDefault="00587322">
            <w:pPr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sz w:val="16"/>
              </w:rPr>
              <w:t>3</w:t>
            </w:r>
          </w:p>
        </w:tc>
        <w:tc>
          <w:tcPr>
            <w:tcW w:w="2381" w:type="dxa"/>
            <w:vAlign w:val="center"/>
          </w:tcPr>
          <w:p w14:paraId="7642C3D7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927" w:type="dxa"/>
            <w:vAlign w:val="center"/>
          </w:tcPr>
          <w:p w14:paraId="7A600BC8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360" w:type="dxa"/>
            <w:vAlign w:val="center"/>
          </w:tcPr>
          <w:p w14:paraId="51B10173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381" w:type="dxa"/>
            <w:vAlign w:val="center"/>
          </w:tcPr>
          <w:p w14:paraId="0E91741E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  <w:tr w:rsidR="000A32A7" w:rsidRPr="00794F31" w14:paraId="6F17BBA9" w14:textId="77777777">
        <w:trPr>
          <w:jc w:val="center"/>
        </w:trPr>
        <w:tc>
          <w:tcPr>
            <w:tcW w:w="510" w:type="dxa"/>
            <w:vAlign w:val="center"/>
          </w:tcPr>
          <w:p w14:paraId="5F0876BD" w14:textId="77777777" w:rsidR="000A32A7" w:rsidRPr="00794F31" w:rsidRDefault="00587322">
            <w:pPr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sz w:val="16"/>
              </w:rPr>
              <w:t>4</w:t>
            </w:r>
          </w:p>
        </w:tc>
        <w:tc>
          <w:tcPr>
            <w:tcW w:w="2381" w:type="dxa"/>
            <w:vAlign w:val="center"/>
          </w:tcPr>
          <w:p w14:paraId="62C02CD1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927" w:type="dxa"/>
            <w:vAlign w:val="center"/>
          </w:tcPr>
          <w:p w14:paraId="018426F2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360" w:type="dxa"/>
            <w:vAlign w:val="center"/>
          </w:tcPr>
          <w:p w14:paraId="45D6BD4C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381" w:type="dxa"/>
            <w:vAlign w:val="center"/>
          </w:tcPr>
          <w:p w14:paraId="5A28ECF8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</w:tbl>
    <w:p w14:paraId="7C872CDD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i/>
          <w:sz w:val="16"/>
        </w:rPr>
        <w:t>Uwaga: w tabeli należy wskazać wyłącznie doświadczenie dodatkowe osoby skierowanej do realizacji danej części zamówienia, ponad doświadczenie wykazane na potwierdzenie spełnienia warunku udziału w postępowaniu. Doświadczenie wskazane wyłącznie w wykazie osób składanym na wezwanie Zamawiającego nie będzie punktowane, jeżeli nie zostało wskazane w Formularzu ofertowym.</w:t>
      </w:r>
    </w:p>
    <w:p w14:paraId="68D11ED5" w14:textId="77777777" w:rsidR="000A32A7" w:rsidRPr="00794F31" w:rsidRDefault="000A32A7">
      <w:pPr>
        <w:rPr>
          <w:rFonts w:ascii="Beausite S Classic App" w:hAnsi="Beausite S Classic App"/>
        </w:rPr>
      </w:pPr>
    </w:p>
    <w:p w14:paraId="3998B7A8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b/>
        </w:rPr>
        <w:t>3. CZĘŚĆ III</w:t>
      </w:r>
    </w:p>
    <w:p w14:paraId="32CA7F8C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1) wykonanie przedmiotu zamówienia w części III – nadzór w branży elektrycznej i teletechnicznej za cenę brutto: ........................................................ zł, słownie: …………………………………………………………………………… zł, w tym podatek VAT ……… %.</w:t>
      </w:r>
    </w:p>
    <w:p w14:paraId="1D8BFDB2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2) doświadczenie osoby wskazanej do oceny w kryterium doświadczenia:</w:t>
      </w:r>
    </w:p>
    <w:p w14:paraId="1E90555B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…………………………………………………………………………………………………………………………</w:t>
      </w:r>
      <w:r w:rsidRPr="00794F31">
        <w:rPr>
          <w:rFonts w:ascii="Beausite S Classic App" w:hAnsi="Beausite S Classic App"/>
        </w:rPr>
        <w:br/>
        <w:t>/imię i nazwisko osoby wskazanej do oceny, numer uprawnień, zakres uprawnień/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2381"/>
        <w:gridCol w:w="1927"/>
        <w:gridCol w:w="1360"/>
        <w:gridCol w:w="2381"/>
      </w:tblGrid>
      <w:tr w:rsidR="000A32A7" w:rsidRPr="00794F31" w14:paraId="7141C603" w14:textId="77777777">
        <w:trPr>
          <w:jc w:val="center"/>
        </w:trPr>
        <w:tc>
          <w:tcPr>
            <w:tcW w:w="510" w:type="dxa"/>
            <w:shd w:val="clear" w:color="auto" w:fill="D9EAF7"/>
            <w:vAlign w:val="center"/>
          </w:tcPr>
          <w:p w14:paraId="222746AC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Lp.</w:t>
            </w:r>
          </w:p>
        </w:tc>
        <w:tc>
          <w:tcPr>
            <w:tcW w:w="2381" w:type="dxa"/>
            <w:shd w:val="clear" w:color="auto" w:fill="D9EAF7"/>
            <w:vAlign w:val="center"/>
          </w:tcPr>
          <w:p w14:paraId="57CEFA51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Nazwa zadania oraz podmiot, na rzecz którego realizowano zadanie</w:t>
            </w:r>
          </w:p>
        </w:tc>
        <w:tc>
          <w:tcPr>
            <w:tcW w:w="1927" w:type="dxa"/>
            <w:shd w:val="clear" w:color="auto" w:fill="D9EAF7"/>
            <w:vAlign w:val="center"/>
          </w:tcPr>
          <w:p w14:paraId="3A65DA5B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Pełniona funkcja i okres jej pełnienia</w:t>
            </w:r>
          </w:p>
        </w:tc>
        <w:tc>
          <w:tcPr>
            <w:tcW w:w="1360" w:type="dxa"/>
            <w:shd w:val="clear" w:color="auto" w:fill="D9EAF7"/>
            <w:vAlign w:val="center"/>
          </w:tcPr>
          <w:p w14:paraId="7076A23B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Powierzchnia netto budynku w m²</w:t>
            </w:r>
          </w:p>
        </w:tc>
        <w:tc>
          <w:tcPr>
            <w:tcW w:w="2381" w:type="dxa"/>
            <w:shd w:val="clear" w:color="auto" w:fill="D9EAF7"/>
            <w:vAlign w:val="center"/>
          </w:tcPr>
          <w:p w14:paraId="123AB516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6"/>
              </w:rPr>
              <w:t>Krótki opis inwestycji</w:t>
            </w:r>
          </w:p>
        </w:tc>
      </w:tr>
      <w:tr w:rsidR="000A32A7" w:rsidRPr="00794F31" w14:paraId="59F7DF65" w14:textId="77777777">
        <w:trPr>
          <w:jc w:val="center"/>
        </w:trPr>
        <w:tc>
          <w:tcPr>
            <w:tcW w:w="510" w:type="dxa"/>
            <w:vAlign w:val="center"/>
          </w:tcPr>
          <w:p w14:paraId="035643B3" w14:textId="77777777" w:rsidR="000A32A7" w:rsidRPr="00794F31" w:rsidRDefault="00587322">
            <w:pPr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sz w:val="16"/>
              </w:rPr>
              <w:t>1</w:t>
            </w:r>
          </w:p>
        </w:tc>
        <w:tc>
          <w:tcPr>
            <w:tcW w:w="2381" w:type="dxa"/>
            <w:vAlign w:val="center"/>
          </w:tcPr>
          <w:p w14:paraId="1F6FDF01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927" w:type="dxa"/>
            <w:vAlign w:val="center"/>
          </w:tcPr>
          <w:p w14:paraId="21CAECF3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360" w:type="dxa"/>
            <w:vAlign w:val="center"/>
          </w:tcPr>
          <w:p w14:paraId="00F0F9FA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381" w:type="dxa"/>
            <w:vAlign w:val="center"/>
          </w:tcPr>
          <w:p w14:paraId="37B29B2D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  <w:tr w:rsidR="000A32A7" w:rsidRPr="00794F31" w14:paraId="017F888F" w14:textId="77777777">
        <w:trPr>
          <w:jc w:val="center"/>
        </w:trPr>
        <w:tc>
          <w:tcPr>
            <w:tcW w:w="510" w:type="dxa"/>
            <w:vAlign w:val="center"/>
          </w:tcPr>
          <w:p w14:paraId="15420707" w14:textId="77777777" w:rsidR="000A32A7" w:rsidRPr="00794F31" w:rsidRDefault="00587322">
            <w:pPr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sz w:val="16"/>
              </w:rPr>
              <w:t>2</w:t>
            </w:r>
          </w:p>
        </w:tc>
        <w:tc>
          <w:tcPr>
            <w:tcW w:w="2381" w:type="dxa"/>
            <w:vAlign w:val="center"/>
          </w:tcPr>
          <w:p w14:paraId="21144926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927" w:type="dxa"/>
            <w:vAlign w:val="center"/>
          </w:tcPr>
          <w:p w14:paraId="2246F3B9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360" w:type="dxa"/>
            <w:vAlign w:val="center"/>
          </w:tcPr>
          <w:p w14:paraId="1700CD89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381" w:type="dxa"/>
            <w:vAlign w:val="center"/>
          </w:tcPr>
          <w:p w14:paraId="14D9C5A2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  <w:tr w:rsidR="000A32A7" w:rsidRPr="00794F31" w14:paraId="6C8569CD" w14:textId="77777777">
        <w:trPr>
          <w:jc w:val="center"/>
        </w:trPr>
        <w:tc>
          <w:tcPr>
            <w:tcW w:w="510" w:type="dxa"/>
            <w:vAlign w:val="center"/>
          </w:tcPr>
          <w:p w14:paraId="14A68BFA" w14:textId="77777777" w:rsidR="000A32A7" w:rsidRPr="00794F31" w:rsidRDefault="00587322">
            <w:pPr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sz w:val="16"/>
              </w:rPr>
              <w:t>3</w:t>
            </w:r>
          </w:p>
        </w:tc>
        <w:tc>
          <w:tcPr>
            <w:tcW w:w="2381" w:type="dxa"/>
            <w:vAlign w:val="center"/>
          </w:tcPr>
          <w:p w14:paraId="5454A7DF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927" w:type="dxa"/>
            <w:vAlign w:val="center"/>
          </w:tcPr>
          <w:p w14:paraId="4EB9083D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360" w:type="dxa"/>
            <w:vAlign w:val="center"/>
          </w:tcPr>
          <w:p w14:paraId="2B7DF5D0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381" w:type="dxa"/>
            <w:vAlign w:val="center"/>
          </w:tcPr>
          <w:p w14:paraId="1A4BE463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  <w:tr w:rsidR="000A32A7" w:rsidRPr="00794F31" w14:paraId="15A1D857" w14:textId="77777777">
        <w:trPr>
          <w:jc w:val="center"/>
        </w:trPr>
        <w:tc>
          <w:tcPr>
            <w:tcW w:w="510" w:type="dxa"/>
            <w:vAlign w:val="center"/>
          </w:tcPr>
          <w:p w14:paraId="5538D462" w14:textId="77777777" w:rsidR="000A32A7" w:rsidRPr="00794F31" w:rsidRDefault="00587322">
            <w:pPr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sz w:val="16"/>
              </w:rPr>
              <w:t>4</w:t>
            </w:r>
          </w:p>
        </w:tc>
        <w:tc>
          <w:tcPr>
            <w:tcW w:w="2381" w:type="dxa"/>
            <w:vAlign w:val="center"/>
          </w:tcPr>
          <w:p w14:paraId="003897A3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927" w:type="dxa"/>
            <w:vAlign w:val="center"/>
          </w:tcPr>
          <w:p w14:paraId="161DE823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1360" w:type="dxa"/>
            <w:vAlign w:val="center"/>
          </w:tcPr>
          <w:p w14:paraId="145F48BB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381" w:type="dxa"/>
            <w:vAlign w:val="center"/>
          </w:tcPr>
          <w:p w14:paraId="2675F0C1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</w:tbl>
    <w:p w14:paraId="7CF53E72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i/>
          <w:sz w:val="16"/>
        </w:rPr>
        <w:t>Uwaga: w tabeli należy wskazać wyłącznie doświadczenie dodatkowe osoby wskazanej do oceny w kryterium doświadczenia, ponad doświadczenie wykazane na potwierdzenie spełnienia warunku udziału w postępowaniu. W przypadku części III, jeżeli Wykonawca wskazuje do realizacji zamówienia więcej niż jedną osobę, w tabeli należy wskazać doświadczenie jednej osoby wybranej do oceny w tym kryterium spośród osób skierowanych do realizacji części III. Doświadczenie wskazane wyłącznie w wykazie osób składanym na wezwanie Zamawiającego nie będzie punktowane, jeżeli nie zostało wskazane w Formularzu ofertowym.</w:t>
      </w:r>
    </w:p>
    <w:p w14:paraId="67698822" w14:textId="77777777" w:rsidR="000A32A7" w:rsidRPr="00794F31" w:rsidRDefault="000A32A7">
      <w:pPr>
        <w:rPr>
          <w:rFonts w:ascii="Beausite S Classic App" w:hAnsi="Beausite S Classic App"/>
        </w:rPr>
      </w:pPr>
    </w:p>
    <w:p w14:paraId="56986FC5" w14:textId="77777777" w:rsidR="000A32A7" w:rsidRPr="00794F31" w:rsidRDefault="00587322">
      <w:pPr>
        <w:pStyle w:val="Nagwek1"/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lastRenderedPageBreak/>
        <w:t>II. Oświadczam/y, że:</w:t>
      </w:r>
    </w:p>
    <w:p w14:paraId="3104B63A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1) zapoznałem(liśmy) się z SWZ, w tym ze wzorem umowy, i nie wnosimy do niej zastrzeżeń oraz przyjmujemy warunki w niej zawarte;</w:t>
      </w:r>
    </w:p>
    <w:p w14:paraId="1CCFAADC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2) gwarantuję(emy) wykonanie zamówienia zgodnie z treścią SWZ, wyjaśnieniami do SWZ oraz wprowadzonymi do niej zmianami;</w:t>
      </w:r>
    </w:p>
    <w:p w14:paraId="65DA80F4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3) w przypadku uznania mojej/naszej oferty za najkorzystniejszą zobowiązuję(emy) się zawrzeć umowę w miejscu i terminie wskazanym przez Zamawiającego;</w:t>
      </w:r>
    </w:p>
    <w:p w14:paraId="0A91F1FA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4) składam(y) niniejszą ofertę [we własnym imieniu] / [jako Wykonawcy wspólnie ubiegający się o udzielenie zamówienia];</w:t>
      </w:r>
    </w:p>
    <w:p w14:paraId="1BFCB56D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5) nie uczestniczę(ymy), jako Wykonawca, w jakiejkolwiek innej ofercie złożonej w celu udzielenia niniejszego zamówienia;</w:t>
      </w:r>
    </w:p>
    <w:p w14:paraId="48C8D384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6) uważam(y) się za związanego(ych) niniejszą ofertą przez okres 30 dni od upływu terminu składania ofert;</w:t>
      </w:r>
    </w:p>
    <w:p w14:paraId="5B673C47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7) wykonam(y) przedmiot zamówienia w terminie określonym w SWZ;</w:t>
      </w:r>
    </w:p>
    <w:p w14:paraId="22805B04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8) akceptuję(emy) warunki płatności określone przez Zamawiającego we wzorze umowy;</w:t>
      </w:r>
    </w:p>
    <w:p w14:paraId="31307F85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9) wszystkie informacje podane w załączonych oświadczeniach są aktualne i zgodne z prawdą oraz zostały przedstawione z pełną świadomością konsekwencji wprowadzenia Zamawiającego w błąd przy przedstawieniu informacji;</w:t>
      </w:r>
    </w:p>
    <w:p w14:paraId="2C98EDB4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10) wypełniłem(liśmy) obowiązki informacyjne przewidziane w art. 13 lub art. 14 RODO wobec osób fizycznych, od których dane osobowe bezpośrednio lub pośrednio pozyskałem(liśmy) w celu ubiegania się o udzielenie zamówienia publicznego w niniejszym postępowaniu;</w:t>
      </w:r>
    </w:p>
    <w:p w14:paraId="01E3EACF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11) zamierzam(y) powierzyć podwykonawcy/podwykonawcom następujące czynności pomocnicze, organizacyjne lub techniczne związane z realizacją zamówienia, niewymagające posiadania uprawnień budowlanych i niestanowiące pełnienia samodzielnych funkcji technicznych w budownictwie: ………………………………………………………………………………………………………………………… . Nazwy podwykonawców, o ile są znane na etapie składania oferty: ………………………………………………………………………………………………………………………… .</w:t>
      </w:r>
    </w:p>
    <w:p w14:paraId="1FB3C791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Oświadczam, iż w posiadaniu Zamawiającego znajdują się następujące oświadczenia lub dokumenty: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2268"/>
        <w:gridCol w:w="3402"/>
      </w:tblGrid>
      <w:tr w:rsidR="000A32A7" w:rsidRPr="00794F31" w14:paraId="68CD00D6" w14:textId="77777777">
        <w:trPr>
          <w:jc w:val="center"/>
        </w:trPr>
        <w:tc>
          <w:tcPr>
            <w:tcW w:w="2835" w:type="dxa"/>
            <w:shd w:val="clear" w:color="auto" w:fill="D9EAF7"/>
            <w:vAlign w:val="center"/>
          </w:tcPr>
          <w:p w14:paraId="4EFBBA47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8"/>
              </w:rPr>
              <w:t>Nazwa postępowania</w:t>
            </w:r>
          </w:p>
        </w:tc>
        <w:tc>
          <w:tcPr>
            <w:tcW w:w="2268" w:type="dxa"/>
            <w:shd w:val="clear" w:color="auto" w:fill="D9EAF7"/>
            <w:vAlign w:val="center"/>
          </w:tcPr>
          <w:p w14:paraId="2A2613E8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8"/>
              </w:rPr>
              <w:t>Numer postępowania</w:t>
            </w:r>
          </w:p>
        </w:tc>
        <w:tc>
          <w:tcPr>
            <w:tcW w:w="3402" w:type="dxa"/>
            <w:shd w:val="clear" w:color="auto" w:fill="D9EAF7"/>
            <w:vAlign w:val="center"/>
          </w:tcPr>
          <w:p w14:paraId="11D66428" w14:textId="77777777" w:rsidR="000A32A7" w:rsidRPr="00794F31" w:rsidRDefault="00587322">
            <w:pPr>
              <w:jc w:val="center"/>
              <w:rPr>
                <w:rFonts w:ascii="Beausite S Classic App" w:hAnsi="Beausite S Classic App"/>
              </w:rPr>
            </w:pPr>
            <w:r w:rsidRPr="00794F31">
              <w:rPr>
                <w:rFonts w:ascii="Beausite S Classic App" w:hAnsi="Beausite S Classic App"/>
                <w:b/>
                <w:sz w:val="18"/>
              </w:rPr>
              <w:t>Rodzaj oświadczeń lub dokumentów</w:t>
            </w:r>
          </w:p>
        </w:tc>
      </w:tr>
      <w:tr w:rsidR="000A32A7" w:rsidRPr="00794F31" w14:paraId="5506F7DE" w14:textId="77777777">
        <w:trPr>
          <w:jc w:val="center"/>
        </w:trPr>
        <w:tc>
          <w:tcPr>
            <w:tcW w:w="2835" w:type="dxa"/>
            <w:vAlign w:val="center"/>
          </w:tcPr>
          <w:p w14:paraId="1BA5F553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268" w:type="dxa"/>
            <w:vAlign w:val="center"/>
          </w:tcPr>
          <w:p w14:paraId="48C133FD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3402" w:type="dxa"/>
            <w:vAlign w:val="center"/>
          </w:tcPr>
          <w:p w14:paraId="36F44BA6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  <w:tr w:rsidR="000A32A7" w:rsidRPr="00794F31" w14:paraId="17B54BA2" w14:textId="77777777">
        <w:trPr>
          <w:jc w:val="center"/>
        </w:trPr>
        <w:tc>
          <w:tcPr>
            <w:tcW w:w="2835" w:type="dxa"/>
            <w:vAlign w:val="center"/>
          </w:tcPr>
          <w:p w14:paraId="075FF451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2268" w:type="dxa"/>
            <w:vAlign w:val="center"/>
          </w:tcPr>
          <w:p w14:paraId="072C73CA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  <w:tc>
          <w:tcPr>
            <w:tcW w:w="3402" w:type="dxa"/>
            <w:vAlign w:val="center"/>
          </w:tcPr>
          <w:p w14:paraId="4F62ADE0" w14:textId="77777777" w:rsidR="000A32A7" w:rsidRPr="00794F31" w:rsidRDefault="000A32A7">
            <w:pPr>
              <w:rPr>
                <w:rFonts w:ascii="Beausite S Classic App" w:hAnsi="Beausite S Classic App"/>
              </w:rPr>
            </w:pPr>
          </w:p>
        </w:tc>
      </w:tr>
    </w:tbl>
    <w:p w14:paraId="212356DA" w14:textId="77777777" w:rsidR="000A32A7" w:rsidRPr="00794F31" w:rsidRDefault="00587322">
      <w:pPr>
        <w:pStyle w:val="Nagwek1"/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III. Pozostałe dane Wykonawcy / Wykonawców</w:t>
      </w:r>
    </w:p>
    <w:p w14:paraId="63C7AA3B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 xml:space="preserve">Czy Wykonawca jest: mikroprzedsiębiorstwem </w:t>
      </w:r>
      <w:r w:rsidRPr="00794F31">
        <w:rPr>
          <w:rFonts w:ascii="Segoe UI Symbol" w:hAnsi="Segoe UI Symbol" w:cs="Segoe UI Symbol"/>
        </w:rPr>
        <w:t>☐</w:t>
      </w:r>
      <w:r w:rsidRPr="00794F31">
        <w:rPr>
          <w:rFonts w:ascii="Beausite S Classic App" w:hAnsi="Beausite S Classic App"/>
        </w:rPr>
        <w:t xml:space="preserve">   ma</w:t>
      </w:r>
      <w:r w:rsidRPr="00794F31">
        <w:rPr>
          <w:rFonts w:ascii="Beausite S Classic App" w:hAnsi="Beausite S Classic App" w:cs="Beausite S Classic App"/>
        </w:rPr>
        <w:t>ł</w:t>
      </w:r>
      <w:r w:rsidRPr="00794F31">
        <w:rPr>
          <w:rFonts w:ascii="Beausite S Classic App" w:hAnsi="Beausite S Classic App"/>
        </w:rPr>
        <w:t>ym przedsi</w:t>
      </w:r>
      <w:r w:rsidRPr="00794F31">
        <w:rPr>
          <w:rFonts w:ascii="Beausite S Classic App" w:hAnsi="Beausite S Classic App" w:cs="Beausite S Classic App"/>
        </w:rPr>
        <w:t>ę</w:t>
      </w:r>
      <w:r w:rsidRPr="00794F31">
        <w:rPr>
          <w:rFonts w:ascii="Beausite S Classic App" w:hAnsi="Beausite S Classic App"/>
        </w:rPr>
        <w:t xml:space="preserve">biorstwem </w:t>
      </w:r>
      <w:r w:rsidRPr="00794F31">
        <w:rPr>
          <w:rFonts w:ascii="Segoe UI Symbol" w:hAnsi="Segoe UI Symbol" w:cs="Segoe UI Symbol"/>
        </w:rPr>
        <w:t>☐</w:t>
      </w:r>
      <w:r w:rsidRPr="00794F31">
        <w:rPr>
          <w:rFonts w:ascii="Beausite S Classic App" w:hAnsi="Beausite S Classic App"/>
        </w:rPr>
        <w:t xml:space="preserve">   </w:t>
      </w:r>
      <w:r w:rsidRPr="00794F31">
        <w:rPr>
          <w:rFonts w:ascii="Beausite S Classic App" w:hAnsi="Beausite S Classic App" w:cs="Beausite S Classic App"/>
        </w:rPr>
        <w:t>ś</w:t>
      </w:r>
      <w:r w:rsidRPr="00794F31">
        <w:rPr>
          <w:rFonts w:ascii="Beausite S Classic App" w:hAnsi="Beausite S Classic App"/>
        </w:rPr>
        <w:t>rednim przedsi</w:t>
      </w:r>
      <w:r w:rsidRPr="00794F31">
        <w:rPr>
          <w:rFonts w:ascii="Beausite S Classic App" w:hAnsi="Beausite S Classic App" w:cs="Beausite S Classic App"/>
        </w:rPr>
        <w:t>ę</w:t>
      </w:r>
      <w:r w:rsidRPr="00794F31">
        <w:rPr>
          <w:rFonts w:ascii="Beausite S Classic App" w:hAnsi="Beausite S Classic App"/>
        </w:rPr>
        <w:t xml:space="preserve">biorstwem </w:t>
      </w:r>
      <w:r w:rsidRPr="00794F31">
        <w:rPr>
          <w:rFonts w:ascii="Segoe UI Symbol" w:hAnsi="Segoe UI Symbol" w:cs="Segoe UI Symbol"/>
        </w:rPr>
        <w:t>☐</w:t>
      </w:r>
      <w:r w:rsidRPr="00794F31">
        <w:rPr>
          <w:rFonts w:ascii="Beausite S Classic App" w:hAnsi="Beausite S Classic App"/>
        </w:rPr>
        <w:t xml:space="preserve">   osob</w:t>
      </w:r>
      <w:r w:rsidRPr="00794F31">
        <w:rPr>
          <w:rFonts w:ascii="Beausite S Classic App" w:hAnsi="Beausite S Classic App" w:cs="Beausite S Classic App"/>
        </w:rPr>
        <w:t>ą</w:t>
      </w:r>
      <w:r w:rsidRPr="00794F31">
        <w:rPr>
          <w:rFonts w:ascii="Beausite S Classic App" w:hAnsi="Beausite S Classic App"/>
        </w:rPr>
        <w:t xml:space="preserve"> prowadz</w:t>
      </w:r>
      <w:r w:rsidRPr="00794F31">
        <w:rPr>
          <w:rFonts w:ascii="Beausite S Classic App" w:hAnsi="Beausite S Classic App" w:cs="Beausite S Classic App"/>
        </w:rPr>
        <w:t>ą</w:t>
      </w:r>
      <w:r w:rsidRPr="00794F31">
        <w:rPr>
          <w:rFonts w:ascii="Beausite S Classic App" w:hAnsi="Beausite S Classic App"/>
        </w:rPr>
        <w:t>c</w:t>
      </w:r>
      <w:r w:rsidRPr="00794F31">
        <w:rPr>
          <w:rFonts w:ascii="Beausite S Classic App" w:hAnsi="Beausite S Classic App" w:cs="Beausite S Classic App"/>
        </w:rPr>
        <w:t>ą</w:t>
      </w:r>
      <w:r w:rsidRPr="00794F31">
        <w:rPr>
          <w:rFonts w:ascii="Beausite S Classic App" w:hAnsi="Beausite S Classic App"/>
        </w:rPr>
        <w:t xml:space="preserve"> jednoosobow</w:t>
      </w:r>
      <w:r w:rsidRPr="00794F31">
        <w:rPr>
          <w:rFonts w:ascii="Beausite S Classic App" w:hAnsi="Beausite S Classic App" w:cs="Beausite S Classic App"/>
        </w:rPr>
        <w:t>ą</w:t>
      </w:r>
      <w:r w:rsidRPr="00794F31">
        <w:rPr>
          <w:rFonts w:ascii="Beausite S Classic App" w:hAnsi="Beausite S Classic App"/>
        </w:rPr>
        <w:t xml:space="preserve"> dzia</w:t>
      </w:r>
      <w:r w:rsidRPr="00794F31">
        <w:rPr>
          <w:rFonts w:ascii="Beausite S Classic App" w:hAnsi="Beausite S Classic App" w:cs="Beausite S Classic App"/>
        </w:rPr>
        <w:t>ł</w:t>
      </w:r>
      <w:r w:rsidRPr="00794F31">
        <w:rPr>
          <w:rFonts w:ascii="Beausite S Classic App" w:hAnsi="Beausite S Classic App"/>
        </w:rPr>
        <w:t>alno</w:t>
      </w:r>
      <w:r w:rsidRPr="00794F31">
        <w:rPr>
          <w:rFonts w:ascii="Beausite S Classic App" w:hAnsi="Beausite S Classic App" w:cs="Beausite S Classic App"/>
        </w:rPr>
        <w:t>ść</w:t>
      </w:r>
      <w:r w:rsidRPr="00794F31">
        <w:rPr>
          <w:rFonts w:ascii="Beausite S Classic App" w:hAnsi="Beausite S Classic App"/>
        </w:rPr>
        <w:t xml:space="preserve"> gospodarcz</w:t>
      </w:r>
      <w:r w:rsidRPr="00794F31">
        <w:rPr>
          <w:rFonts w:ascii="Beausite S Classic App" w:hAnsi="Beausite S Classic App" w:cs="Beausite S Classic App"/>
        </w:rPr>
        <w:t>ą</w:t>
      </w:r>
      <w:r w:rsidRPr="00794F31">
        <w:rPr>
          <w:rFonts w:ascii="Beausite S Classic App" w:hAnsi="Beausite S Classic App"/>
        </w:rPr>
        <w:t xml:space="preserve"> </w:t>
      </w:r>
      <w:r w:rsidRPr="00794F31">
        <w:rPr>
          <w:rFonts w:ascii="Segoe UI Symbol" w:hAnsi="Segoe UI Symbol" w:cs="Segoe UI Symbol"/>
        </w:rPr>
        <w:t>☐</w:t>
      </w:r>
      <w:r w:rsidRPr="00794F31">
        <w:rPr>
          <w:rFonts w:ascii="Beausite S Classic App" w:hAnsi="Beausite S Classic App"/>
        </w:rPr>
        <w:t xml:space="preserve">   osob</w:t>
      </w:r>
      <w:r w:rsidRPr="00794F31">
        <w:rPr>
          <w:rFonts w:ascii="Beausite S Classic App" w:hAnsi="Beausite S Classic App" w:cs="Beausite S Classic App"/>
        </w:rPr>
        <w:t>ą</w:t>
      </w:r>
      <w:r w:rsidRPr="00794F31">
        <w:rPr>
          <w:rFonts w:ascii="Beausite S Classic App" w:hAnsi="Beausite S Classic App"/>
        </w:rPr>
        <w:t xml:space="preserve"> fizyczn</w:t>
      </w:r>
      <w:r w:rsidRPr="00794F31">
        <w:rPr>
          <w:rFonts w:ascii="Beausite S Classic App" w:hAnsi="Beausite S Classic App" w:cs="Beausite S Classic App"/>
        </w:rPr>
        <w:t>ą</w:t>
      </w:r>
      <w:r w:rsidRPr="00794F31">
        <w:rPr>
          <w:rFonts w:ascii="Beausite S Classic App" w:hAnsi="Beausite S Classic App"/>
        </w:rPr>
        <w:t xml:space="preserve"> </w:t>
      </w:r>
      <w:r w:rsidRPr="00794F31">
        <w:rPr>
          <w:rFonts w:ascii="Segoe UI Symbol" w:hAnsi="Segoe UI Symbol" w:cs="Segoe UI Symbol"/>
        </w:rPr>
        <w:t>☐</w:t>
      </w:r>
      <w:r w:rsidRPr="00794F31">
        <w:rPr>
          <w:rFonts w:ascii="Beausite S Classic App" w:hAnsi="Beausite S Classic App"/>
        </w:rPr>
        <w:t xml:space="preserve">   inne: </w:t>
      </w:r>
      <w:r w:rsidRPr="00794F31">
        <w:rPr>
          <w:rFonts w:ascii="Beausite S Classic App" w:hAnsi="Beausite S Classic App" w:cs="Beausite S Classic App"/>
        </w:rPr>
        <w:t>………………………………………</w:t>
      </w:r>
      <w:r w:rsidRPr="00794F31">
        <w:rPr>
          <w:rFonts w:ascii="Beausite S Classic App" w:hAnsi="Beausite S Classic App"/>
        </w:rPr>
        <w:t xml:space="preserve"> </w:t>
      </w:r>
      <w:r w:rsidRPr="00794F31">
        <w:rPr>
          <w:rFonts w:ascii="Segoe UI Symbol" w:hAnsi="Segoe UI Symbol" w:cs="Segoe UI Symbol"/>
        </w:rPr>
        <w:t>☐</w:t>
      </w:r>
    </w:p>
    <w:p w14:paraId="7DDA8CBF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i/>
          <w:sz w:val="16"/>
        </w:rPr>
        <w:lastRenderedPageBreak/>
        <w:t>Powyższe informacje są wymagane wyłącznie do celów statystycznych.</w:t>
      </w:r>
    </w:p>
    <w:p w14:paraId="44566A21" w14:textId="77777777" w:rsidR="000A32A7" w:rsidRPr="00794F31" w:rsidRDefault="00587322">
      <w:pPr>
        <w:pStyle w:val="Nagwek1"/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IV. Wykaz załączników i dokumentów przedstawianych w ofercie przez Wykonawcę(ów):</w:t>
      </w:r>
    </w:p>
    <w:p w14:paraId="42325FCF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a) …………………………………………………………………………………………………………………………</w:t>
      </w:r>
    </w:p>
    <w:p w14:paraId="219270A7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b) …………………………………………………………………………………………………………………………</w:t>
      </w:r>
    </w:p>
    <w:p w14:paraId="09F87217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c) …………………………………………………………………………………………………………………………</w:t>
      </w:r>
    </w:p>
    <w:p w14:paraId="1B3D9168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t>d) …………………………………………………………………………………………………………………………</w:t>
      </w:r>
    </w:p>
    <w:p w14:paraId="24000D56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</w:rPr>
        <w:br/>
        <w:t>………………………………</w:t>
      </w:r>
      <w:r w:rsidRPr="00794F31">
        <w:rPr>
          <w:rFonts w:ascii="Beausite S Classic App" w:hAnsi="Beausite S Classic App"/>
        </w:rPr>
        <w:tab/>
      </w:r>
      <w:r w:rsidRPr="00794F31">
        <w:rPr>
          <w:rFonts w:ascii="Beausite S Classic App" w:hAnsi="Beausite S Classic App"/>
        </w:rPr>
        <w:tab/>
        <w:t>……………………………………</w:t>
      </w:r>
    </w:p>
    <w:p w14:paraId="310C6BD1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sz w:val="18"/>
        </w:rPr>
        <w:t>Miejscowość / data</w:t>
      </w:r>
      <w:r w:rsidRPr="00794F31">
        <w:rPr>
          <w:rFonts w:ascii="Beausite S Classic App" w:hAnsi="Beausite S Classic App"/>
          <w:sz w:val="18"/>
        </w:rPr>
        <w:tab/>
      </w:r>
      <w:r w:rsidRPr="00794F31">
        <w:rPr>
          <w:rFonts w:ascii="Beausite S Classic App" w:hAnsi="Beausite S Classic App"/>
          <w:sz w:val="18"/>
        </w:rPr>
        <w:tab/>
        <w:t>Podpis(y) osoby(osób) upoważnionej(ych) do reprezentowania Wykonawcy</w:t>
      </w:r>
    </w:p>
    <w:p w14:paraId="44910705" w14:textId="77777777" w:rsidR="000A32A7" w:rsidRPr="00794F31" w:rsidRDefault="00587322">
      <w:pPr>
        <w:rPr>
          <w:rFonts w:ascii="Beausite S Classic App" w:hAnsi="Beausite S Classic App"/>
        </w:rPr>
      </w:pPr>
      <w:r w:rsidRPr="00794F31">
        <w:rPr>
          <w:rFonts w:ascii="Beausite S Classic App" w:hAnsi="Beausite S Classic App"/>
          <w:i/>
          <w:sz w:val="16"/>
        </w:rPr>
        <w:t>Plik oferty i oświadczeń po spakowaniu, ale przed złożeniem, należy podpisać podpisem zaufanym, podpisem osobistym lub kwalifikowanym podpisem elektronicznym, zgodnie z wymaganiami SWZ.</w:t>
      </w:r>
    </w:p>
    <w:sectPr w:rsidR="000A32A7" w:rsidRPr="00794F31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A5DD9" w14:textId="77777777" w:rsidR="000360FE" w:rsidRDefault="000360FE">
      <w:pPr>
        <w:spacing w:after="0" w:line="240" w:lineRule="auto"/>
      </w:pPr>
      <w:r>
        <w:separator/>
      </w:r>
    </w:p>
  </w:endnote>
  <w:endnote w:type="continuationSeparator" w:id="0">
    <w:p w14:paraId="299AA316" w14:textId="77777777" w:rsidR="000360FE" w:rsidRDefault="00036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1C68" w14:textId="77777777" w:rsidR="00EF15AE" w:rsidRDefault="00EF15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1196695168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2711B4C9" w14:textId="07A7992B" w:rsidR="00C764D5" w:rsidRDefault="00C764D5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asciiTheme="minorHAnsi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hAnsiTheme="minorHAnsi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F0198E0" w14:textId="3F367420" w:rsidR="00C764D5" w:rsidRPr="00C764D5" w:rsidRDefault="00C764D5">
    <w:pPr>
      <w:pStyle w:val="Stopka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FF2F" w14:textId="77777777" w:rsidR="00EF15AE" w:rsidRDefault="00EF15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0B8C7" w14:textId="77777777" w:rsidR="000360FE" w:rsidRDefault="000360FE">
      <w:pPr>
        <w:spacing w:after="0" w:line="240" w:lineRule="auto"/>
      </w:pPr>
      <w:r>
        <w:separator/>
      </w:r>
    </w:p>
  </w:footnote>
  <w:footnote w:type="continuationSeparator" w:id="0">
    <w:p w14:paraId="2823755C" w14:textId="77777777" w:rsidR="000360FE" w:rsidRDefault="00036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C8035" w14:textId="77777777" w:rsidR="00EF15AE" w:rsidRDefault="00EF15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E32B3" w14:textId="77777777" w:rsidR="000A32A7" w:rsidRPr="00EF15AE" w:rsidRDefault="00587322">
    <w:pPr>
      <w:pStyle w:val="Nagwek"/>
      <w:jc w:val="center"/>
      <w:rPr>
        <w:lang w:val="pl-PL"/>
      </w:rPr>
    </w:pPr>
    <w:r w:rsidRPr="00EF15AE">
      <w:rPr>
        <w:i/>
        <w:sz w:val="16"/>
        <w:lang w:val="pl-PL"/>
      </w:rPr>
      <w:t>Pełnienie funkcji Inspektora nadzoru inwestorskiego w ramach realizacji zadania inwestycyjnego pn. „Wykonanie robót budowlanych polegających na budowie budynku mieszkalnego wielorodzinnego wraz z zagospodarowaniem terenu położonego przy ul. Sobieskiego w Sopocie, działka nr 153/12, arkusz 32, obręb 0001 – ETAP I”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D4522" w14:textId="77777777" w:rsidR="00EF15AE" w:rsidRDefault="00EF15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9565740">
    <w:abstractNumId w:val="8"/>
  </w:num>
  <w:num w:numId="2" w16cid:durableId="140662482">
    <w:abstractNumId w:val="6"/>
  </w:num>
  <w:num w:numId="3" w16cid:durableId="1623805912">
    <w:abstractNumId w:val="5"/>
  </w:num>
  <w:num w:numId="4" w16cid:durableId="1572227034">
    <w:abstractNumId w:val="4"/>
  </w:num>
  <w:num w:numId="5" w16cid:durableId="906652042">
    <w:abstractNumId w:val="7"/>
  </w:num>
  <w:num w:numId="6" w16cid:durableId="1006399688">
    <w:abstractNumId w:val="3"/>
  </w:num>
  <w:num w:numId="7" w16cid:durableId="1807963276">
    <w:abstractNumId w:val="2"/>
  </w:num>
  <w:num w:numId="8" w16cid:durableId="1733776635">
    <w:abstractNumId w:val="1"/>
  </w:num>
  <w:num w:numId="9" w16cid:durableId="585921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60FE"/>
    <w:rsid w:val="0006063C"/>
    <w:rsid w:val="000A32A7"/>
    <w:rsid w:val="0015074B"/>
    <w:rsid w:val="00215C6C"/>
    <w:rsid w:val="0029639D"/>
    <w:rsid w:val="00306E74"/>
    <w:rsid w:val="00326F90"/>
    <w:rsid w:val="0040775B"/>
    <w:rsid w:val="00587322"/>
    <w:rsid w:val="00730A4C"/>
    <w:rsid w:val="00794F31"/>
    <w:rsid w:val="009818C9"/>
    <w:rsid w:val="009E234E"/>
    <w:rsid w:val="00AA1D8D"/>
    <w:rsid w:val="00B017C0"/>
    <w:rsid w:val="00B47730"/>
    <w:rsid w:val="00C764D5"/>
    <w:rsid w:val="00CB0664"/>
    <w:rsid w:val="00EF15AE"/>
    <w:rsid w:val="00EF3B18"/>
    <w:rsid w:val="00FA401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DFA7C6"/>
  <w14:defaultImageDpi w14:val="300"/>
  <w15:docId w15:val="{415DEE74-1675-4EFA-9EB0-E7A0D98FF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1012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Beata Ciołek</cp:lastModifiedBy>
  <cp:revision>3</cp:revision>
  <cp:lastPrinted>2026-07-29T09:17:00Z</cp:lastPrinted>
  <dcterms:created xsi:type="dcterms:W3CDTF">2026-08-04T10:15:00Z</dcterms:created>
  <dcterms:modified xsi:type="dcterms:W3CDTF">2026-08-04T10:41:00Z</dcterms:modified>
  <cp:category/>
</cp:coreProperties>
</file>